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7216B" w14:textId="77777777" w:rsidR="00D47883" w:rsidRPr="00DE1A08" w:rsidRDefault="002D01FA">
      <w:pPr>
        <w:jc w:val="right"/>
        <w:rPr>
          <w:rFonts w:ascii="Beausite S Classic App" w:hAnsi="Beausite S Classic App"/>
        </w:rPr>
      </w:pPr>
      <w:r w:rsidRPr="00DE1A08">
        <w:rPr>
          <w:rFonts w:ascii="Beausite S Classic App" w:hAnsi="Beausite S Classic App"/>
          <w:b/>
        </w:rPr>
        <w:t>Załącznik nr 4 do SWZ</w:t>
      </w:r>
    </w:p>
    <w:p w14:paraId="10A9D18D" w14:textId="77777777" w:rsidR="00D47883" w:rsidRPr="00DE1A08" w:rsidRDefault="002D01FA">
      <w:pPr>
        <w:jc w:val="right"/>
        <w:rPr>
          <w:rFonts w:ascii="Beausite S Classic App" w:hAnsi="Beausite S Classic App"/>
        </w:rPr>
      </w:pPr>
      <w:r w:rsidRPr="00DE1A08">
        <w:rPr>
          <w:rFonts w:ascii="Beausite S Classic App" w:hAnsi="Beausite S Classic App"/>
          <w:i/>
          <w:sz w:val="20"/>
        </w:rPr>
        <w:t>Oświadczenie dotyczące grupy kapitałowej</w:t>
      </w:r>
    </w:p>
    <w:p w14:paraId="5DD8D33B" w14:textId="77777777" w:rsidR="00D47883" w:rsidRPr="00DE1A08" w:rsidRDefault="00D47883">
      <w:pPr>
        <w:rPr>
          <w:rFonts w:ascii="Beausite S Classic App" w:hAnsi="Beausite S Classic App"/>
        </w:rPr>
      </w:pPr>
    </w:p>
    <w:p w14:paraId="622C636F" w14:textId="77777777" w:rsidR="00D47883" w:rsidRPr="00DE1A08" w:rsidRDefault="002D01FA">
      <w:pPr>
        <w:rPr>
          <w:rFonts w:ascii="Beausite S Classic App" w:hAnsi="Beausite S Classic App"/>
        </w:rPr>
      </w:pPr>
      <w:r w:rsidRPr="00DE1A08">
        <w:rPr>
          <w:rFonts w:ascii="Beausite S Classic App" w:hAnsi="Beausite S Classic App"/>
          <w:i/>
          <w:sz w:val="16"/>
        </w:rPr>
        <w:t>(składane na wezwanie Zamawiającego)</w:t>
      </w:r>
    </w:p>
    <w:p w14:paraId="5BEF93D5" w14:textId="77777777" w:rsidR="00D47883" w:rsidRPr="00DE1A08" w:rsidRDefault="002D01FA">
      <w:pPr>
        <w:rPr>
          <w:rFonts w:ascii="Beausite S Classic App" w:hAnsi="Beausite S Classic App"/>
        </w:rPr>
      </w:pPr>
      <w:r w:rsidRPr="00DE1A08">
        <w:rPr>
          <w:rFonts w:ascii="Beausite S Classic App" w:hAnsi="Beausite S Classic App"/>
        </w:rPr>
        <w:t>1. ZAMAWIAJĄCY:</w:t>
      </w:r>
    </w:p>
    <w:p w14:paraId="11072B8C" w14:textId="77777777" w:rsidR="00D47883" w:rsidRPr="00DE1A08" w:rsidRDefault="002D01FA">
      <w:pPr>
        <w:rPr>
          <w:rFonts w:ascii="Beausite S Classic App" w:hAnsi="Beausite S Classic App"/>
        </w:rPr>
      </w:pPr>
      <w:r w:rsidRPr="00DE1A08">
        <w:rPr>
          <w:rFonts w:ascii="Beausite S Classic App" w:hAnsi="Beausite S Classic App"/>
        </w:rPr>
        <w:t>Gmina Miasta Sopotu –</w:t>
      </w:r>
      <w:r w:rsidRPr="00DE1A08">
        <w:rPr>
          <w:rFonts w:ascii="Beausite S Classic App" w:hAnsi="Beausite S Classic App"/>
        </w:rPr>
        <w:br/>
        <w:t>ul. Tadeusza Kościuszki 25/27</w:t>
      </w:r>
      <w:r w:rsidRPr="00DE1A08">
        <w:rPr>
          <w:rFonts w:ascii="Beausite S Classic App" w:hAnsi="Beausite S Classic App"/>
        </w:rPr>
        <w:br/>
        <w:t>81-704 Sopot</w:t>
      </w:r>
    </w:p>
    <w:p w14:paraId="5B1E532E" w14:textId="77777777" w:rsidR="00D47883" w:rsidRPr="00DE1A08" w:rsidRDefault="002D01FA">
      <w:pPr>
        <w:rPr>
          <w:rFonts w:ascii="Beausite S Classic App" w:hAnsi="Beausite S Classic App"/>
        </w:rPr>
      </w:pPr>
      <w:r w:rsidRPr="00DE1A08">
        <w:rPr>
          <w:rFonts w:ascii="Beausite S Classic App" w:hAnsi="Beausite S Classic App"/>
        </w:rPr>
        <w:t>2. WYKONAWCA: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2835"/>
        <w:gridCol w:w="3402"/>
        <w:gridCol w:w="1701"/>
      </w:tblGrid>
      <w:tr w:rsidR="00D47883" w:rsidRPr="00DE1A08" w14:paraId="6ED11852" w14:textId="77777777">
        <w:trPr>
          <w:jc w:val="center"/>
        </w:trPr>
        <w:tc>
          <w:tcPr>
            <w:tcW w:w="567" w:type="dxa"/>
            <w:shd w:val="clear" w:color="auto" w:fill="D9EAF7"/>
            <w:vAlign w:val="center"/>
          </w:tcPr>
          <w:p w14:paraId="3569E3D4" w14:textId="77777777" w:rsidR="00D47883" w:rsidRPr="00DE1A08" w:rsidRDefault="002D01FA">
            <w:pPr>
              <w:jc w:val="center"/>
              <w:rPr>
                <w:rFonts w:ascii="Beausite S Classic App" w:hAnsi="Beausite S Classic App"/>
              </w:rPr>
            </w:pPr>
            <w:r w:rsidRPr="00DE1A08">
              <w:rPr>
                <w:rFonts w:ascii="Beausite S Classic App" w:hAnsi="Beausite S Classic App"/>
                <w:b/>
                <w:sz w:val="18"/>
              </w:rPr>
              <w:t>Lp.</w:t>
            </w:r>
          </w:p>
        </w:tc>
        <w:tc>
          <w:tcPr>
            <w:tcW w:w="2835" w:type="dxa"/>
            <w:shd w:val="clear" w:color="auto" w:fill="D9EAF7"/>
            <w:vAlign w:val="center"/>
          </w:tcPr>
          <w:p w14:paraId="3A5606DF" w14:textId="77777777" w:rsidR="00D47883" w:rsidRPr="00DE1A08" w:rsidRDefault="002D01FA">
            <w:pPr>
              <w:jc w:val="center"/>
              <w:rPr>
                <w:rFonts w:ascii="Beausite S Classic App" w:hAnsi="Beausite S Classic App"/>
              </w:rPr>
            </w:pPr>
            <w:r w:rsidRPr="00DE1A08">
              <w:rPr>
                <w:rFonts w:ascii="Beausite S Classic App" w:hAnsi="Beausite S Classic App"/>
                <w:b/>
                <w:sz w:val="18"/>
              </w:rPr>
              <w:t>Nazwa(y) Wykonawcy(ów)</w:t>
            </w:r>
          </w:p>
        </w:tc>
        <w:tc>
          <w:tcPr>
            <w:tcW w:w="3402" w:type="dxa"/>
            <w:shd w:val="clear" w:color="auto" w:fill="D9EAF7"/>
            <w:vAlign w:val="center"/>
          </w:tcPr>
          <w:p w14:paraId="11525E19" w14:textId="77777777" w:rsidR="00D47883" w:rsidRPr="00DE1A08" w:rsidRDefault="002D01FA">
            <w:pPr>
              <w:jc w:val="center"/>
              <w:rPr>
                <w:rFonts w:ascii="Beausite S Classic App" w:hAnsi="Beausite S Classic App"/>
              </w:rPr>
            </w:pPr>
            <w:r w:rsidRPr="00DE1A08">
              <w:rPr>
                <w:rFonts w:ascii="Beausite S Classic App" w:hAnsi="Beausite S Classic App"/>
                <w:b/>
                <w:sz w:val="18"/>
              </w:rPr>
              <w:t>Adres(y) Wykonawcy(ów)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1FF0AAB1" w14:textId="77777777" w:rsidR="00D47883" w:rsidRPr="00DE1A08" w:rsidRDefault="002D01FA">
            <w:pPr>
              <w:jc w:val="center"/>
              <w:rPr>
                <w:rFonts w:ascii="Beausite S Classic App" w:hAnsi="Beausite S Classic App"/>
              </w:rPr>
            </w:pPr>
            <w:r w:rsidRPr="00DE1A08">
              <w:rPr>
                <w:rFonts w:ascii="Beausite S Classic App" w:hAnsi="Beausite S Classic App"/>
                <w:b/>
                <w:sz w:val="18"/>
              </w:rPr>
              <w:t>NIP</w:t>
            </w:r>
          </w:p>
        </w:tc>
      </w:tr>
      <w:tr w:rsidR="00D47883" w:rsidRPr="00DE1A08" w14:paraId="5980D388" w14:textId="77777777">
        <w:trPr>
          <w:jc w:val="center"/>
        </w:trPr>
        <w:tc>
          <w:tcPr>
            <w:tcW w:w="567" w:type="dxa"/>
            <w:vAlign w:val="center"/>
          </w:tcPr>
          <w:p w14:paraId="669F01B1" w14:textId="77777777" w:rsidR="00D47883" w:rsidRPr="00DE1A08" w:rsidRDefault="00D47883">
            <w:pPr>
              <w:rPr>
                <w:rFonts w:ascii="Beausite S Classic App" w:hAnsi="Beausite S Classic App"/>
              </w:rPr>
            </w:pPr>
          </w:p>
        </w:tc>
        <w:tc>
          <w:tcPr>
            <w:tcW w:w="2835" w:type="dxa"/>
            <w:vAlign w:val="center"/>
          </w:tcPr>
          <w:p w14:paraId="7D10BF89" w14:textId="77777777" w:rsidR="00D47883" w:rsidRPr="00DE1A08" w:rsidRDefault="00D47883">
            <w:pPr>
              <w:rPr>
                <w:rFonts w:ascii="Beausite S Classic App" w:hAnsi="Beausite S Classic App"/>
              </w:rPr>
            </w:pPr>
          </w:p>
        </w:tc>
        <w:tc>
          <w:tcPr>
            <w:tcW w:w="3402" w:type="dxa"/>
            <w:vAlign w:val="center"/>
          </w:tcPr>
          <w:p w14:paraId="0690DB9E" w14:textId="77777777" w:rsidR="00D47883" w:rsidRPr="00DE1A08" w:rsidRDefault="00D47883">
            <w:pPr>
              <w:rPr>
                <w:rFonts w:ascii="Beausite S Classic App" w:hAnsi="Beausite S Classic App"/>
              </w:rPr>
            </w:pPr>
          </w:p>
        </w:tc>
        <w:tc>
          <w:tcPr>
            <w:tcW w:w="1701" w:type="dxa"/>
            <w:vAlign w:val="center"/>
          </w:tcPr>
          <w:p w14:paraId="7E45DEC9" w14:textId="77777777" w:rsidR="00D47883" w:rsidRPr="00DE1A08" w:rsidRDefault="00D47883">
            <w:pPr>
              <w:rPr>
                <w:rFonts w:ascii="Beausite S Classic App" w:hAnsi="Beausite S Classic App"/>
              </w:rPr>
            </w:pPr>
          </w:p>
        </w:tc>
      </w:tr>
      <w:tr w:rsidR="00D47883" w:rsidRPr="00DE1A08" w14:paraId="61B400A4" w14:textId="77777777">
        <w:trPr>
          <w:jc w:val="center"/>
        </w:trPr>
        <w:tc>
          <w:tcPr>
            <w:tcW w:w="567" w:type="dxa"/>
            <w:vAlign w:val="center"/>
          </w:tcPr>
          <w:p w14:paraId="3E3FF4D4" w14:textId="77777777" w:rsidR="00D47883" w:rsidRPr="00DE1A08" w:rsidRDefault="00D47883">
            <w:pPr>
              <w:rPr>
                <w:rFonts w:ascii="Beausite S Classic App" w:hAnsi="Beausite S Classic App"/>
              </w:rPr>
            </w:pPr>
          </w:p>
        </w:tc>
        <w:tc>
          <w:tcPr>
            <w:tcW w:w="2835" w:type="dxa"/>
            <w:vAlign w:val="center"/>
          </w:tcPr>
          <w:p w14:paraId="36A03C7D" w14:textId="77777777" w:rsidR="00D47883" w:rsidRPr="00DE1A08" w:rsidRDefault="00D47883">
            <w:pPr>
              <w:rPr>
                <w:rFonts w:ascii="Beausite S Classic App" w:hAnsi="Beausite S Classic App"/>
              </w:rPr>
            </w:pPr>
          </w:p>
        </w:tc>
        <w:tc>
          <w:tcPr>
            <w:tcW w:w="3402" w:type="dxa"/>
            <w:vAlign w:val="center"/>
          </w:tcPr>
          <w:p w14:paraId="3C3D4839" w14:textId="77777777" w:rsidR="00D47883" w:rsidRPr="00DE1A08" w:rsidRDefault="00D47883">
            <w:pPr>
              <w:rPr>
                <w:rFonts w:ascii="Beausite S Classic App" w:hAnsi="Beausite S Classic App"/>
              </w:rPr>
            </w:pPr>
          </w:p>
        </w:tc>
        <w:tc>
          <w:tcPr>
            <w:tcW w:w="1701" w:type="dxa"/>
            <w:vAlign w:val="center"/>
          </w:tcPr>
          <w:p w14:paraId="1608911F" w14:textId="77777777" w:rsidR="00D47883" w:rsidRPr="00DE1A08" w:rsidRDefault="00D47883">
            <w:pPr>
              <w:rPr>
                <w:rFonts w:ascii="Beausite S Classic App" w:hAnsi="Beausite S Classic App"/>
              </w:rPr>
            </w:pPr>
          </w:p>
        </w:tc>
      </w:tr>
    </w:tbl>
    <w:p w14:paraId="792F9AA1" w14:textId="77777777" w:rsidR="00BC6ACA" w:rsidRPr="00DE1A08" w:rsidRDefault="002D01FA">
      <w:pPr>
        <w:rPr>
          <w:rFonts w:ascii="Beausite S Classic App" w:hAnsi="Beausite S Classic App"/>
          <w:lang w:val="pl-PL"/>
        </w:rPr>
      </w:pPr>
      <w:r w:rsidRPr="00DE1A08">
        <w:rPr>
          <w:rFonts w:ascii="Beausite S Classic App" w:hAnsi="Beausite S Classic App"/>
          <w:lang w:val="pl-PL"/>
        </w:rPr>
        <w:t xml:space="preserve">Na potrzeby postępowania o udzielenie zamówienia publicznego pn.: </w:t>
      </w:r>
    </w:p>
    <w:p w14:paraId="51897E20" w14:textId="14D757C0" w:rsidR="00D47883" w:rsidRPr="00DE1A08" w:rsidRDefault="002D01FA">
      <w:pPr>
        <w:rPr>
          <w:rFonts w:ascii="Beausite S Classic App" w:hAnsi="Beausite S Classic App"/>
          <w:lang w:val="pl-PL"/>
        </w:rPr>
      </w:pPr>
      <w:r w:rsidRPr="00DE1A08">
        <w:rPr>
          <w:rFonts w:ascii="Beausite S Classic App" w:hAnsi="Beausite S Classic App"/>
          <w:lang w:val="pl-PL"/>
        </w:rPr>
        <w:t>Pełnienie funkcji Inspektora nadzoru inwestorskiego w ramach realizacji zadania inwestycyjnego pn. „Wykonanie robót budowlanych polegających na budowie budynku mieszkalnego wielorodzinnego wraz z zagospodarowaniem terenu położonego przy ul. Sobieskiego w Sopocie, działka nr 153/12, arkusz 32, obręb 0001 – ETAP I”, nr sprawy: ZP.271.</w:t>
      </w:r>
      <w:r w:rsidR="00BC6ACA" w:rsidRPr="00DE1A08">
        <w:rPr>
          <w:rFonts w:ascii="Beausite S Classic App" w:hAnsi="Beausite S Classic App"/>
          <w:lang w:val="pl-PL"/>
        </w:rPr>
        <w:t>36-38.IN.2026.BC</w:t>
      </w:r>
      <w:r w:rsidRPr="00DE1A08">
        <w:rPr>
          <w:rFonts w:ascii="Beausite S Classic App" w:hAnsi="Beausite S Classic App"/>
          <w:lang w:val="pl-PL"/>
        </w:rPr>
        <w:t>, na podstawie art. 108 ust. 1 pkt 5 uPzp oświadczam/my, że:</w:t>
      </w:r>
    </w:p>
    <w:p w14:paraId="22B876B5" w14:textId="77777777" w:rsidR="00D47883" w:rsidRPr="00DE1A08" w:rsidRDefault="002D01FA">
      <w:pPr>
        <w:rPr>
          <w:rFonts w:ascii="Beausite S Classic App" w:hAnsi="Beausite S Classic App"/>
        </w:rPr>
      </w:pPr>
      <w:r w:rsidRPr="00DE1A08">
        <w:rPr>
          <w:rFonts w:ascii="Segoe UI Symbol" w:hAnsi="Segoe UI Symbol" w:cs="Segoe UI Symbol"/>
        </w:rPr>
        <w:t>☐</w:t>
      </w:r>
      <w:r w:rsidRPr="00DE1A08">
        <w:rPr>
          <w:rFonts w:ascii="Beausite S Classic App" w:hAnsi="Beausite S Classic App"/>
        </w:rPr>
        <w:t xml:space="preserve"> należę/ymy do grupy kapitałowej w rozumieniu ustawy z dnia 16 lutego 2007 r. o ochronie konkurencji i konsumentów, o której mowa w art. 108 ust. 1 pkt 5 uPzp, w skład której wchodzą następujące podmioty: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7938"/>
      </w:tblGrid>
      <w:tr w:rsidR="00D47883" w:rsidRPr="00DE1A08" w14:paraId="2D884B57" w14:textId="77777777">
        <w:trPr>
          <w:jc w:val="center"/>
        </w:trPr>
        <w:tc>
          <w:tcPr>
            <w:tcW w:w="567" w:type="dxa"/>
            <w:shd w:val="clear" w:color="auto" w:fill="D9EAF7"/>
            <w:vAlign w:val="center"/>
          </w:tcPr>
          <w:p w14:paraId="19AEB282" w14:textId="77777777" w:rsidR="00D47883" w:rsidRPr="00DE1A08" w:rsidRDefault="002D01FA">
            <w:pPr>
              <w:jc w:val="center"/>
              <w:rPr>
                <w:rFonts w:ascii="Beausite S Classic App" w:hAnsi="Beausite S Classic App"/>
              </w:rPr>
            </w:pPr>
            <w:r w:rsidRPr="00DE1A08">
              <w:rPr>
                <w:rFonts w:ascii="Beausite S Classic App" w:hAnsi="Beausite S Classic App"/>
                <w:b/>
                <w:sz w:val="18"/>
              </w:rPr>
              <w:t>Lp.</w:t>
            </w:r>
          </w:p>
        </w:tc>
        <w:tc>
          <w:tcPr>
            <w:tcW w:w="7938" w:type="dxa"/>
            <w:shd w:val="clear" w:color="auto" w:fill="D9EAF7"/>
            <w:vAlign w:val="center"/>
          </w:tcPr>
          <w:p w14:paraId="5E02D3E8" w14:textId="77777777" w:rsidR="00D47883" w:rsidRPr="00DE1A08" w:rsidRDefault="002D01FA">
            <w:pPr>
              <w:jc w:val="center"/>
              <w:rPr>
                <w:rFonts w:ascii="Beausite S Classic App" w:hAnsi="Beausite S Classic App"/>
              </w:rPr>
            </w:pPr>
            <w:r w:rsidRPr="00DE1A08">
              <w:rPr>
                <w:rFonts w:ascii="Beausite S Classic App" w:hAnsi="Beausite S Classic App"/>
                <w:b/>
                <w:sz w:val="18"/>
              </w:rPr>
              <w:t>Podmioty należące do grupy kapitałowej</w:t>
            </w:r>
          </w:p>
        </w:tc>
      </w:tr>
      <w:tr w:rsidR="00D47883" w:rsidRPr="00DE1A08" w14:paraId="2E21CE09" w14:textId="77777777">
        <w:trPr>
          <w:jc w:val="center"/>
        </w:trPr>
        <w:tc>
          <w:tcPr>
            <w:tcW w:w="567" w:type="dxa"/>
            <w:vAlign w:val="center"/>
          </w:tcPr>
          <w:p w14:paraId="60BF1D33" w14:textId="77777777" w:rsidR="00D47883" w:rsidRPr="00DE1A08" w:rsidRDefault="002D01FA">
            <w:pPr>
              <w:rPr>
                <w:rFonts w:ascii="Beausite S Classic App" w:hAnsi="Beausite S Classic App"/>
              </w:rPr>
            </w:pPr>
            <w:r w:rsidRPr="00DE1A08">
              <w:rPr>
                <w:rFonts w:ascii="Beausite S Classic App" w:hAnsi="Beausite S Classic App"/>
                <w:sz w:val="18"/>
              </w:rPr>
              <w:t>1</w:t>
            </w:r>
          </w:p>
        </w:tc>
        <w:tc>
          <w:tcPr>
            <w:tcW w:w="7938" w:type="dxa"/>
            <w:vAlign w:val="center"/>
          </w:tcPr>
          <w:p w14:paraId="1ED00A24" w14:textId="77777777" w:rsidR="00D47883" w:rsidRPr="00DE1A08" w:rsidRDefault="00D47883">
            <w:pPr>
              <w:rPr>
                <w:rFonts w:ascii="Beausite S Classic App" w:hAnsi="Beausite S Classic App"/>
              </w:rPr>
            </w:pPr>
          </w:p>
        </w:tc>
      </w:tr>
      <w:tr w:rsidR="00D47883" w:rsidRPr="00DE1A08" w14:paraId="5B204517" w14:textId="77777777">
        <w:trPr>
          <w:jc w:val="center"/>
        </w:trPr>
        <w:tc>
          <w:tcPr>
            <w:tcW w:w="567" w:type="dxa"/>
            <w:vAlign w:val="center"/>
          </w:tcPr>
          <w:p w14:paraId="61EA09A2" w14:textId="77777777" w:rsidR="00D47883" w:rsidRPr="00DE1A08" w:rsidRDefault="002D01FA">
            <w:pPr>
              <w:rPr>
                <w:rFonts w:ascii="Beausite S Classic App" w:hAnsi="Beausite S Classic App"/>
              </w:rPr>
            </w:pPr>
            <w:r w:rsidRPr="00DE1A08">
              <w:rPr>
                <w:rFonts w:ascii="Beausite S Classic App" w:hAnsi="Beausite S Classic App"/>
                <w:sz w:val="18"/>
              </w:rPr>
              <w:t>2</w:t>
            </w:r>
          </w:p>
        </w:tc>
        <w:tc>
          <w:tcPr>
            <w:tcW w:w="7938" w:type="dxa"/>
            <w:vAlign w:val="center"/>
          </w:tcPr>
          <w:p w14:paraId="6A8067F0" w14:textId="77777777" w:rsidR="00D47883" w:rsidRPr="00DE1A08" w:rsidRDefault="00D47883">
            <w:pPr>
              <w:rPr>
                <w:rFonts w:ascii="Beausite S Classic App" w:hAnsi="Beausite S Classic App"/>
              </w:rPr>
            </w:pPr>
          </w:p>
        </w:tc>
      </w:tr>
      <w:tr w:rsidR="00D47883" w:rsidRPr="00DE1A08" w14:paraId="298AC846" w14:textId="77777777">
        <w:trPr>
          <w:jc w:val="center"/>
        </w:trPr>
        <w:tc>
          <w:tcPr>
            <w:tcW w:w="567" w:type="dxa"/>
            <w:vAlign w:val="center"/>
          </w:tcPr>
          <w:p w14:paraId="00077A92" w14:textId="77777777" w:rsidR="00D47883" w:rsidRPr="00DE1A08" w:rsidRDefault="002D01FA">
            <w:pPr>
              <w:rPr>
                <w:rFonts w:ascii="Beausite S Classic App" w:hAnsi="Beausite S Classic App"/>
              </w:rPr>
            </w:pPr>
            <w:r w:rsidRPr="00DE1A08">
              <w:rPr>
                <w:rFonts w:ascii="Beausite S Classic App" w:hAnsi="Beausite S Classic App"/>
                <w:sz w:val="18"/>
              </w:rPr>
              <w:t>3</w:t>
            </w:r>
          </w:p>
        </w:tc>
        <w:tc>
          <w:tcPr>
            <w:tcW w:w="7938" w:type="dxa"/>
            <w:vAlign w:val="center"/>
          </w:tcPr>
          <w:p w14:paraId="39F5E624" w14:textId="77777777" w:rsidR="00D47883" w:rsidRPr="00DE1A08" w:rsidRDefault="00D47883">
            <w:pPr>
              <w:rPr>
                <w:rFonts w:ascii="Beausite S Classic App" w:hAnsi="Beausite S Classic App"/>
              </w:rPr>
            </w:pPr>
          </w:p>
        </w:tc>
      </w:tr>
    </w:tbl>
    <w:p w14:paraId="4C31FAB3" w14:textId="77777777" w:rsidR="00D47883" w:rsidRPr="00DE1A08" w:rsidRDefault="002D01FA">
      <w:pPr>
        <w:rPr>
          <w:rFonts w:ascii="Beausite S Classic App" w:hAnsi="Beausite S Classic App"/>
        </w:rPr>
      </w:pPr>
      <w:r w:rsidRPr="00DE1A08">
        <w:rPr>
          <w:rFonts w:ascii="Segoe UI Symbol" w:hAnsi="Segoe UI Symbol" w:cs="Segoe UI Symbol"/>
        </w:rPr>
        <w:t>☐</w:t>
      </w:r>
      <w:r w:rsidRPr="00DE1A08">
        <w:rPr>
          <w:rFonts w:ascii="Beausite S Classic App" w:hAnsi="Beausite S Classic App"/>
        </w:rPr>
        <w:t xml:space="preserve"> nie należę/ymy do grupy kapitałowej w rozumieniu ustawy z dnia 16 lutego 2007 r. o ochronie konkurencji i konsumentów, o której mowa w art. 108 ust. 1 pkt 5 uPzp.</w:t>
      </w:r>
    </w:p>
    <w:p w14:paraId="346B73A1" w14:textId="77777777" w:rsidR="00D47883" w:rsidRPr="00DE1A08" w:rsidRDefault="002D01FA">
      <w:pPr>
        <w:rPr>
          <w:rFonts w:ascii="Beausite S Classic App" w:hAnsi="Beausite S Classic App"/>
        </w:rPr>
      </w:pPr>
      <w:r w:rsidRPr="00DE1A08">
        <w:rPr>
          <w:rFonts w:ascii="Beausite S Classic App" w:hAnsi="Beausite S Classic App"/>
          <w:i/>
          <w:sz w:val="16"/>
        </w:rPr>
        <w:t>* Zaznaczyć odpowiedni kwadrat.</w:t>
      </w:r>
    </w:p>
    <w:p w14:paraId="193FAFB9" w14:textId="77777777" w:rsidR="00D47883" w:rsidRPr="00DE1A08" w:rsidRDefault="002D01FA">
      <w:pPr>
        <w:rPr>
          <w:rFonts w:ascii="Beausite S Classic App" w:hAnsi="Beausite S Classic App"/>
        </w:rPr>
      </w:pPr>
      <w:r w:rsidRPr="00DE1A08">
        <w:rPr>
          <w:rFonts w:ascii="Beausite S Classic App" w:hAnsi="Beausite S Classic App"/>
        </w:rPr>
        <w:br/>
        <w:t>………………………………</w:t>
      </w:r>
      <w:r w:rsidRPr="00DE1A08">
        <w:rPr>
          <w:rFonts w:ascii="Beausite S Classic App" w:hAnsi="Beausite S Classic App"/>
        </w:rPr>
        <w:tab/>
      </w:r>
      <w:r w:rsidRPr="00DE1A08">
        <w:rPr>
          <w:rFonts w:ascii="Beausite S Classic App" w:hAnsi="Beausite S Classic App"/>
        </w:rPr>
        <w:tab/>
        <w:t>……………………………………</w:t>
      </w:r>
    </w:p>
    <w:p w14:paraId="3B450394" w14:textId="77777777" w:rsidR="00D47883" w:rsidRPr="00DE1A08" w:rsidRDefault="002D01FA">
      <w:pPr>
        <w:rPr>
          <w:rFonts w:ascii="Beausite S Classic App" w:hAnsi="Beausite S Classic App"/>
        </w:rPr>
      </w:pPr>
      <w:r w:rsidRPr="00DE1A08">
        <w:rPr>
          <w:rFonts w:ascii="Beausite S Classic App" w:hAnsi="Beausite S Classic App"/>
          <w:sz w:val="18"/>
        </w:rPr>
        <w:t>Miejscowość / data</w:t>
      </w:r>
      <w:r w:rsidRPr="00DE1A08">
        <w:rPr>
          <w:rFonts w:ascii="Beausite S Classic App" w:hAnsi="Beausite S Classic App"/>
          <w:sz w:val="18"/>
        </w:rPr>
        <w:tab/>
      </w:r>
      <w:r w:rsidRPr="00DE1A08">
        <w:rPr>
          <w:rFonts w:ascii="Beausite S Classic App" w:hAnsi="Beausite S Classic App"/>
          <w:sz w:val="18"/>
        </w:rPr>
        <w:tab/>
        <w:t>Podpis(y) osoby(osób) upoważnionej(ych) do reprezentowania Wykonawcy</w:t>
      </w:r>
    </w:p>
    <w:p w14:paraId="61A72785" w14:textId="77777777" w:rsidR="00D47883" w:rsidRPr="00DE1A08" w:rsidRDefault="002D01FA">
      <w:pPr>
        <w:rPr>
          <w:rFonts w:ascii="Beausite S Classic App" w:hAnsi="Beausite S Classic App"/>
        </w:rPr>
      </w:pPr>
      <w:r w:rsidRPr="00DE1A08">
        <w:rPr>
          <w:rFonts w:ascii="Beausite S Classic App" w:hAnsi="Beausite S Classic App"/>
          <w:i/>
          <w:sz w:val="16"/>
        </w:rPr>
        <w:t>Plik oferty i oświadczeń po spakowaniu, ale przed złożeniem, należy podpisać podpisem zaufanym, podpisem osobistym lub kwalifikowanym podpisem elektronicznym, zgodnie z wymaganiami SWZ.</w:t>
      </w:r>
    </w:p>
    <w:sectPr w:rsidR="00D47883" w:rsidRPr="00DE1A08" w:rsidSect="00034616">
      <w:headerReference w:type="default" r:id="rId8"/>
      <w:footerReference w:type="default" r:id="rId9"/>
      <w:pgSz w:w="12240" w:h="15840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B672B" w14:textId="77777777" w:rsidR="00022DAC" w:rsidRDefault="00022DAC">
      <w:pPr>
        <w:spacing w:after="0" w:line="240" w:lineRule="auto"/>
      </w:pPr>
      <w:r>
        <w:separator/>
      </w:r>
    </w:p>
  </w:endnote>
  <w:endnote w:type="continuationSeparator" w:id="0">
    <w:p w14:paraId="1A3F4FDB" w14:textId="77777777" w:rsidR="00022DAC" w:rsidRDefault="00022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09EC1" w14:textId="5CA2E4CE" w:rsidR="00D47883" w:rsidRPr="00BC6ACA" w:rsidRDefault="002D01FA">
    <w:pPr>
      <w:pStyle w:val="Stopka"/>
      <w:rPr>
        <w:rFonts w:ascii="Beausite S Classic App" w:hAnsi="Beausite S Classic App"/>
      </w:rPr>
    </w:pPr>
    <w:proofErr w:type="spellStart"/>
    <w:proofErr w:type="gramStart"/>
    <w:r w:rsidRPr="00BC6ACA">
      <w:rPr>
        <w:rFonts w:ascii="Beausite S Classic App" w:hAnsi="Beausite S Classic App"/>
        <w:sz w:val="16"/>
      </w:rPr>
      <w:t>ZP.271.</w:t>
    </w:r>
    <w:r w:rsidR="00BC6ACA" w:rsidRPr="00BC6ACA">
      <w:rPr>
        <w:rFonts w:ascii="Beausite S Classic App" w:hAnsi="Beausite S Classic App"/>
        <w:sz w:val="16"/>
      </w:rPr>
      <w:t>36-38.IN.2026.BC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80FAA" w14:textId="77777777" w:rsidR="00022DAC" w:rsidRDefault="00022DAC">
      <w:pPr>
        <w:spacing w:after="0" w:line="240" w:lineRule="auto"/>
      </w:pPr>
      <w:r>
        <w:separator/>
      </w:r>
    </w:p>
  </w:footnote>
  <w:footnote w:type="continuationSeparator" w:id="0">
    <w:p w14:paraId="7B3782D5" w14:textId="77777777" w:rsidR="00022DAC" w:rsidRDefault="00022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956C" w14:textId="77777777" w:rsidR="00D47883" w:rsidRPr="00BC6ACA" w:rsidRDefault="002D01FA">
    <w:pPr>
      <w:pStyle w:val="Nagwek"/>
      <w:jc w:val="center"/>
      <w:rPr>
        <w:rFonts w:asciiTheme="minorHAnsi" w:hAnsiTheme="minorHAnsi"/>
        <w:lang w:val="pl-PL"/>
      </w:rPr>
    </w:pPr>
    <w:r w:rsidRPr="00BC6ACA">
      <w:rPr>
        <w:rFonts w:asciiTheme="minorHAnsi" w:hAnsiTheme="minorHAnsi"/>
        <w:i/>
        <w:sz w:val="16"/>
        <w:lang w:val="pl-PL"/>
      </w:rPr>
      <w:t>Pełnienie funkcji Inspektora nadzoru inwestorskiego w ramach realizacji zadania inwestycyjnego pn. „Wykonanie robót budowlanych polegających na budowie budynku mieszkalnego wielorodzinnego wraz z zagospodarowaniem terenu położonego przy ul. Sobieskiego w Sopocie, działka nr 153/12, arkusz 32, obręb 0001 – ETAP I”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2947395">
    <w:abstractNumId w:val="8"/>
  </w:num>
  <w:num w:numId="2" w16cid:durableId="922102160">
    <w:abstractNumId w:val="6"/>
  </w:num>
  <w:num w:numId="3" w16cid:durableId="238753243">
    <w:abstractNumId w:val="5"/>
  </w:num>
  <w:num w:numId="4" w16cid:durableId="318308853">
    <w:abstractNumId w:val="4"/>
  </w:num>
  <w:num w:numId="5" w16cid:durableId="1407410253">
    <w:abstractNumId w:val="7"/>
  </w:num>
  <w:num w:numId="6" w16cid:durableId="1818495238">
    <w:abstractNumId w:val="3"/>
  </w:num>
  <w:num w:numId="7" w16cid:durableId="1175681123">
    <w:abstractNumId w:val="2"/>
  </w:num>
  <w:num w:numId="8" w16cid:durableId="1985575650">
    <w:abstractNumId w:val="1"/>
  </w:num>
  <w:num w:numId="9" w16cid:durableId="1006132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2DAC"/>
    <w:rsid w:val="00034616"/>
    <w:rsid w:val="0006063C"/>
    <w:rsid w:val="0015074B"/>
    <w:rsid w:val="0029639D"/>
    <w:rsid w:val="002D01FA"/>
    <w:rsid w:val="00326F90"/>
    <w:rsid w:val="00590780"/>
    <w:rsid w:val="005B451A"/>
    <w:rsid w:val="00A60499"/>
    <w:rsid w:val="00AA1D8D"/>
    <w:rsid w:val="00B47730"/>
    <w:rsid w:val="00BC6ACA"/>
    <w:rsid w:val="00C028FE"/>
    <w:rsid w:val="00CB0664"/>
    <w:rsid w:val="00D47883"/>
    <w:rsid w:val="00DE1A08"/>
    <w:rsid w:val="00F40A3E"/>
    <w:rsid w:val="00F561D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1674E5"/>
  <w14:defaultImageDpi w14:val="300"/>
  <w15:docId w15:val="{536AED40-7ED8-4CB7-9868-E20C6CF4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Beata Ciołek</cp:lastModifiedBy>
  <cp:revision>3</cp:revision>
  <dcterms:created xsi:type="dcterms:W3CDTF">2026-08-04T10:18:00Z</dcterms:created>
  <dcterms:modified xsi:type="dcterms:W3CDTF">2026-08-04T10:43:00Z</dcterms:modified>
  <cp:category/>
</cp:coreProperties>
</file>